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2+3 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17203420" name="9484dcb0-0b15-11f1-8262-7d218549863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70731084" name="9484dcb0-0b15-11f1-8262-7d2185498632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2+3 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43927994" name="b5e74f50-0b15-11f1-8262-7d218549863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3583101" name="b5e74f50-0b15-11f1-8262-7d2185498632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2+3 OG </w:t>
            </w:r>
          </w:p>
          <w:p>
            <w:pPr>
              <w:spacing w:before="0" w:after="0" w:line="240" w:lineRule="auto"/>
            </w:pPr>
            <w:r>
              <w:t>Sockel </w:t>
            </w:r>
          </w:p>
        </w:tc>
        <w:tc>
          <w:p>
            <w:pPr>
              <w:spacing w:before="0" w:after="0" w:line="240" w:lineRule="auto"/>
            </w:pPr>
            <w:r>
              <w:t>Sockel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75201274" name="cbb2d6b0-0b15-11f1-8262-7d218549863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3478687" name="cbb2d6b0-0b15-11f1-8262-7d2185498632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2+3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76538618" name="da618940-0b15-11f1-8262-7d218549863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80403952" name="da618940-0b15-11f1-8262-7d2185498632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2+3 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28878711" name="e700e3d0-0b15-11f1-8262-7d218549863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27299972" name="e700e3d0-0b15-11f1-8262-7d2185498632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2+3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64535568" name="6fd126c0-0b16-11f1-8262-7d218549863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62152806" name="6fd126c0-0b16-11f1-8262-7d2185498632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2+3 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07730966" name="8aab8a80-0b16-11f1-8262-7d218549863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58046107" name="8aab8a80-0b16-11f1-8262-7d2185498632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2+3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19891735" name="517f8120-0b17-11f1-8262-7d218549863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79989477" name="517f8120-0b17-11f1-8262-7d2185498632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2+3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78455222" name="54edbaf0-0b19-11f1-8262-7d218549863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12390607" name="54edbaf0-0b19-11f1-8262-7d2185498632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2+3 OG </w:t>
            </w:r>
          </w:p>
          <w:p>
            <w:pPr>
              <w:spacing w:before="0" w:after="0" w:line="240" w:lineRule="auto"/>
            </w:pPr>
            <w:r>
              <w:t>Sockel </w:t>
            </w:r>
          </w:p>
        </w:tc>
        <w:tc>
          <w:p>
            <w:pPr>
              <w:spacing w:before="0" w:after="0" w:line="240" w:lineRule="auto"/>
            </w:pPr>
            <w:r>
              <w:t>Sockel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45817996" name="63e92df0-0b19-11f1-8262-7d218549863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38655393" name="63e92df0-0b19-11f1-8262-7d2185498632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2+3 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96684000" name="760df470-0b19-11f1-8262-7d218549863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74199172" name="760df470-0b19-11f1-8262-7d2185498632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2+3 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73684269" name="84b55400-0b19-11f1-8262-7d218549863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39754423" name="84b55400-0b19-11f1-8262-7d2185498632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Gang </w:t>
            </w:r>
          </w:p>
          <w:p>
            <w:pPr>
              <w:spacing w:before="0" w:after="0" w:line="240" w:lineRule="auto"/>
            </w:pPr>
            <w:r>
              <w:t>2+3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00908672" name="2d239d40-0b1a-11f1-8262-7d218549863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49550940" name="2d239d40-0b1a-11f1-8262-7d2185498632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Gang </w:t>
            </w:r>
          </w:p>
          <w:p>
            <w:pPr>
              <w:spacing w:before="0" w:after="0" w:line="240" w:lineRule="auto"/>
            </w:pPr>
            <w:r>
              <w:t>2+3 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84750588" name="4905ad00-0b1a-11f1-8262-7d218549863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26240515" name="4905ad00-0b1a-11f1-8262-7d2185498632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2+3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51524273" name="dd6205c0-0b1a-11f1-8262-7d218549863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28157862" name="dd6205c0-0b1a-11f1-8262-7d2185498632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9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Bedastrasse 60, 8041 Zürich </w:t>
          </w:r>
        </w:p>
        <w:p>
          <w:pPr>
            <w:spacing w:before="0" w:after="0"/>
          </w:pPr>
          <w:r>
            <w:t>633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footer.xml" Type="http://schemas.openxmlformats.org/officeDocument/2006/relationships/footer" Id="rId19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